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DA94D" w14:textId="77777777" w:rsidR="00F905BB" w:rsidRDefault="00F905BB"/>
    <w:p w14:paraId="3244C49E" w14:textId="77777777" w:rsidR="00F905BB" w:rsidRDefault="00F905BB"/>
    <w:p w14:paraId="1337AC7B" w14:textId="77777777" w:rsidR="00F905BB" w:rsidRDefault="00F905BB"/>
    <w:p w14:paraId="59E09E4F" w14:textId="77777777" w:rsidR="00F905BB" w:rsidRDefault="00F905BB"/>
    <w:p w14:paraId="19261C4F" w14:textId="77777777" w:rsidR="00F905BB" w:rsidRDefault="00000000">
      <w:pPr>
        <w:jc w:val="center"/>
      </w:pPr>
      <w:r>
        <w:rPr>
          <w:noProof/>
        </w:rPr>
        <w:drawing>
          <wp:inline distT="0" distB="0" distL="0" distR="0" wp14:anchorId="4957433A" wp14:editId="0E8FBEDF">
            <wp:extent cx="3375667" cy="8212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vspesifikasjon_elektrikertjenester_ferdig_v18_nodlys_brann_formatkontrollert(1).docx_media_image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6417" cy="83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8D3D8" w14:textId="77777777" w:rsidR="00F905BB" w:rsidRDefault="00F905BB"/>
    <w:p w14:paraId="6183FACE" w14:textId="77777777" w:rsidR="00F905BB" w:rsidRDefault="00F905BB"/>
    <w:p w14:paraId="1F399BE9" w14:textId="77777777" w:rsidR="00F905BB" w:rsidRDefault="00000000">
      <w:pPr>
        <w:spacing w:after="40"/>
        <w:jc w:val="center"/>
        <w:rPr>
          <w:sz w:val="28"/>
        </w:rPr>
      </w:pPr>
      <w:proofErr w:type="spellStart"/>
      <w:r>
        <w:rPr>
          <w:sz w:val="28"/>
        </w:rPr>
        <w:t>Vedlegg</w:t>
      </w:r>
      <w:proofErr w:type="spellEnd"/>
      <w:r>
        <w:rPr>
          <w:sz w:val="28"/>
        </w:rPr>
        <w:t xml:space="preserve"> 7</w:t>
      </w:r>
    </w:p>
    <w:p w14:paraId="226E2CFB" w14:textId="77777777" w:rsidR="00AC49EB" w:rsidRDefault="00AC49EB">
      <w:pPr>
        <w:spacing w:after="40"/>
        <w:jc w:val="center"/>
      </w:pPr>
    </w:p>
    <w:p w14:paraId="001F02C7" w14:textId="77777777" w:rsidR="00F905BB" w:rsidRDefault="00000000">
      <w:pPr>
        <w:spacing w:after="160"/>
        <w:jc w:val="center"/>
        <w:rPr>
          <w:b/>
          <w:sz w:val="32"/>
        </w:rPr>
      </w:pPr>
      <w:proofErr w:type="spellStart"/>
      <w:r>
        <w:rPr>
          <w:b/>
          <w:sz w:val="32"/>
        </w:rPr>
        <w:t>Forpliktelseserklæring</w:t>
      </w:r>
      <w:proofErr w:type="spellEnd"/>
    </w:p>
    <w:p w14:paraId="2C4BC763" w14:textId="77777777" w:rsidR="00AC49EB" w:rsidRDefault="00AC49EB">
      <w:pPr>
        <w:spacing w:after="160"/>
        <w:jc w:val="center"/>
      </w:pPr>
    </w:p>
    <w:p w14:paraId="40BA4A8F" w14:textId="77777777" w:rsidR="00F905BB" w:rsidRDefault="00000000">
      <w:pPr>
        <w:spacing w:after="40"/>
        <w:jc w:val="center"/>
      </w:pPr>
      <w:r>
        <w:rPr>
          <w:sz w:val="24"/>
        </w:rPr>
        <w:t>Rammeavtale for elektrikertjenester, nødlysanlegg, brannalarmanlegg og byggautomasjon</w:t>
      </w:r>
    </w:p>
    <w:p w14:paraId="45CB279E" w14:textId="77777777" w:rsidR="00F905BB" w:rsidRDefault="00000000">
      <w:r>
        <w:br w:type="page"/>
      </w:r>
    </w:p>
    <w:p w14:paraId="1DBBAE32" w14:textId="77777777" w:rsidR="00F905BB" w:rsidRDefault="00000000">
      <w:pPr>
        <w:spacing w:after="80"/>
      </w:pPr>
      <w:r>
        <w:lastRenderedPageBreak/>
        <w:t>Dette skjemaet skal fylles ut dersom leverandøren støtter seg på kapasiteten til en annen virksomhet for å oppfylle kvalifikasjonskravene, jf. forskrift om offentlige anskaffelser § 16-10.</w:t>
      </w:r>
    </w:p>
    <w:p w14:paraId="441666D1" w14:textId="77777777" w:rsidR="00F905BB" w:rsidRDefault="00000000">
      <w:pPr>
        <w:spacing w:after="80"/>
      </w:pPr>
      <w:r>
        <w:t>Det skal leveres én forpliktelseserklæring for hver virksomhet leverandøren støtter seg på. Bruk av underleverandør som ikke benyttes for å oppfylle kvalifikasjonskravene, reguleres av konkurransegrunnlaget, kravspesifikasjonen og seriøsitetsbestemmelsene.</w:t>
      </w:r>
    </w:p>
    <w:p w14:paraId="2A7331AD" w14:textId="77777777" w:rsidR="00F905BB" w:rsidRDefault="00000000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>1. Leverandør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6236"/>
      </w:tblGrid>
      <w:tr w:rsidR="00F905BB" w14:paraId="17E8A688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04573D8" w14:textId="77777777" w:rsidR="00F905BB" w:rsidRDefault="00000000">
            <w:r>
              <w:rPr>
                <w:b/>
              </w:rPr>
              <w:t>Leverandørens navn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EF93" w14:textId="77777777" w:rsidR="00F905BB" w:rsidRDefault="00000000">
            <w:r>
              <w:t>[fyll inn]</w:t>
            </w:r>
          </w:p>
        </w:tc>
      </w:tr>
      <w:tr w:rsidR="00F905BB" w14:paraId="3615DBB5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34977DC" w14:textId="77777777" w:rsidR="00F905BB" w:rsidRDefault="00000000">
            <w:r>
              <w:rPr>
                <w:b/>
              </w:rPr>
              <w:t>Organisasjonsnummer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2590" w14:textId="77777777" w:rsidR="00F905BB" w:rsidRDefault="00000000">
            <w:r>
              <w:t>[fyll inn]</w:t>
            </w:r>
          </w:p>
        </w:tc>
      </w:tr>
      <w:tr w:rsidR="00F905BB" w14:paraId="245FA61D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F9A72C9" w14:textId="77777777" w:rsidR="00F905BB" w:rsidRDefault="00000000">
            <w:r>
              <w:rPr>
                <w:b/>
              </w:rPr>
              <w:t>Kontaktperson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28686" w14:textId="77777777" w:rsidR="00F905BB" w:rsidRDefault="00000000">
            <w:r>
              <w:t>[fyll inn]</w:t>
            </w:r>
          </w:p>
        </w:tc>
      </w:tr>
      <w:tr w:rsidR="00F905BB" w14:paraId="221A4C27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4745B70" w14:textId="77777777" w:rsidR="00F905BB" w:rsidRDefault="00000000">
            <w:r>
              <w:rPr>
                <w:b/>
              </w:rPr>
              <w:t>E-post/telefon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944D" w14:textId="77777777" w:rsidR="00F905BB" w:rsidRDefault="00000000">
            <w:r>
              <w:t>[fyll inn]</w:t>
            </w:r>
          </w:p>
        </w:tc>
      </w:tr>
    </w:tbl>
    <w:p w14:paraId="65E84982" w14:textId="77777777" w:rsidR="00F905BB" w:rsidRDefault="00F905BB"/>
    <w:p w14:paraId="1B58FC29" w14:textId="77777777" w:rsidR="00F905BB" w:rsidRDefault="00000000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>2. Virksomheten leverandøren støtter seg på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6236"/>
      </w:tblGrid>
      <w:tr w:rsidR="00F905BB" w14:paraId="2DEC5231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FCE7501" w14:textId="77777777" w:rsidR="00F905BB" w:rsidRDefault="00000000">
            <w:r>
              <w:rPr>
                <w:b/>
              </w:rPr>
              <w:t>Virksomhetens navn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8579" w14:textId="77777777" w:rsidR="00F905BB" w:rsidRDefault="00000000">
            <w:r>
              <w:t>[fyll inn]</w:t>
            </w:r>
          </w:p>
        </w:tc>
      </w:tr>
      <w:tr w:rsidR="00F905BB" w14:paraId="0FAB1414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E19F68B" w14:textId="77777777" w:rsidR="00F905BB" w:rsidRDefault="00000000">
            <w:r>
              <w:rPr>
                <w:b/>
              </w:rPr>
              <w:t>Organisasjonsnummer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41D0C" w14:textId="77777777" w:rsidR="00F905BB" w:rsidRDefault="00000000">
            <w:r>
              <w:t>[fyll inn]</w:t>
            </w:r>
          </w:p>
        </w:tc>
      </w:tr>
      <w:tr w:rsidR="00F905BB" w14:paraId="02849633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12DF804" w14:textId="77777777" w:rsidR="00F905BB" w:rsidRDefault="00000000">
            <w:r>
              <w:rPr>
                <w:b/>
              </w:rPr>
              <w:t>Adresse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867F" w14:textId="77777777" w:rsidR="00F905BB" w:rsidRDefault="00000000">
            <w:r>
              <w:t>[fyll inn]</w:t>
            </w:r>
          </w:p>
        </w:tc>
      </w:tr>
      <w:tr w:rsidR="00F905BB" w14:paraId="680B7350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382D0C2" w14:textId="77777777" w:rsidR="00F905BB" w:rsidRDefault="00000000">
            <w:r>
              <w:rPr>
                <w:b/>
              </w:rPr>
              <w:t>Postnummer og sted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F7F17" w14:textId="77777777" w:rsidR="00F905BB" w:rsidRDefault="00000000">
            <w:r>
              <w:t>[fyll inn]</w:t>
            </w:r>
          </w:p>
        </w:tc>
      </w:tr>
      <w:tr w:rsidR="00F905BB" w14:paraId="00E0B2BC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A53BBBA" w14:textId="77777777" w:rsidR="00F905BB" w:rsidRDefault="00000000">
            <w:r>
              <w:rPr>
                <w:b/>
              </w:rPr>
              <w:t>Kontaktperson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5851F" w14:textId="77777777" w:rsidR="00F905BB" w:rsidRDefault="00000000">
            <w:r>
              <w:t>[fyll inn]</w:t>
            </w:r>
          </w:p>
        </w:tc>
      </w:tr>
      <w:tr w:rsidR="00F905BB" w14:paraId="2DB8D817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73579D0" w14:textId="77777777" w:rsidR="00F905BB" w:rsidRDefault="00000000">
            <w:r>
              <w:rPr>
                <w:b/>
              </w:rPr>
              <w:t>E-post/telefon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FE26" w14:textId="77777777" w:rsidR="00F905BB" w:rsidRDefault="00000000">
            <w:r>
              <w:t>[fyll inn]</w:t>
            </w:r>
          </w:p>
        </w:tc>
      </w:tr>
    </w:tbl>
    <w:p w14:paraId="2746AD7E" w14:textId="77777777" w:rsidR="00F905BB" w:rsidRDefault="00F905BB"/>
    <w:p w14:paraId="5D7A8B05" w14:textId="77777777" w:rsidR="00F905BB" w:rsidRDefault="00000000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>3. Kvalifikasjonskrav erklæringen gjelder</w:t>
      </w:r>
    </w:p>
    <w:p w14:paraId="41342D43" w14:textId="77777777" w:rsidR="00F905BB" w:rsidRDefault="00000000">
      <w:pPr>
        <w:spacing w:after="80"/>
      </w:pPr>
      <w:r>
        <w:t>Sett kryss og beskriv hvilke ressurser/kapasiteter som stilles til disposisjon: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134"/>
        <w:gridCol w:w="4819"/>
      </w:tblGrid>
      <w:tr w:rsidR="00F905BB" w14:paraId="198F6255" w14:textId="7777777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9B93324" w14:textId="77777777" w:rsidR="00F905BB" w:rsidRDefault="00000000">
            <w:r>
              <w:rPr>
                <w:b/>
                <w:sz w:val="18"/>
              </w:rPr>
              <w:t>Kvalifikasjonskrav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0EBB0B7" w14:textId="77777777" w:rsidR="00F905BB" w:rsidRDefault="00000000">
            <w:r>
              <w:rPr>
                <w:b/>
                <w:sz w:val="18"/>
              </w:rPr>
              <w:t>Kryss av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CE71EA5" w14:textId="77777777" w:rsidR="00F905BB" w:rsidRDefault="00000000">
            <w:r>
              <w:rPr>
                <w:b/>
                <w:sz w:val="18"/>
              </w:rPr>
              <w:t>Nærmere beskrivelse av kvalifikasjoner/ressurser</w:t>
            </w:r>
          </w:p>
        </w:tc>
      </w:tr>
      <w:tr w:rsidR="00F905BB" w14:paraId="7ACEE07B" w14:textId="7777777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C07CF" w14:textId="77777777" w:rsidR="00F905BB" w:rsidRDefault="00000000">
            <w:r>
              <w:rPr>
                <w:sz w:val="17"/>
              </w:rPr>
              <w:t>Økonomisk og finansiell kapasitet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5B21" w14:textId="77777777" w:rsidR="00F905BB" w:rsidRDefault="00000000">
            <w:r>
              <w:rPr>
                <w:sz w:val="17"/>
              </w:rPr>
              <w:t>☐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8CD0B" w14:textId="77777777" w:rsidR="00F905BB" w:rsidRDefault="00000000">
            <w:r>
              <w:rPr>
                <w:sz w:val="17"/>
              </w:rPr>
              <w:t>[fyll inn]</w:t>
            </w:r>
          </w:p>
        </w:tc>
      </w:tr>
      <w:tr w:rsidR="00F905BB" w14:paraId="43436E3F" w14:textId="77777777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C571" w14:textId="77777777" w:rsidR="00F905BB" w:rsidRDefault="00000000">
            <w:r>
              <w:rPr>
                <w:sz w:val="17"/>
              </w:rPr>
              <w:t>Tekniske og faglige kvalifikasjoner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7C81" w14:textId="77777777" w:rsidR="00F905BB" w:rsidRDefault="00000000">
            <w:r>
              <w:rPr>
                <w:sz w:val="17"/>
              </w:rPr>
              <w:t>☐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55D3" w14:textId="77777777" w:rsidR="00F905BB" w:rsidRDefault="00000000">
            <w:r>
              <w:rPr>
                <w:sz w:val="17"/>
              </w:rPr>
              <w:t>[fyll inn – f.eks. erfaring, personell, autorisasjon, sertifisering, system-/produktkompetanse eller Piscada/SD-kompetanse]</w:t>
            </w:r>
          </w:p>
        </w:tc>
      </w:tr>
    </w:tbl>
    <w:p w14:paraId="0CE944A0" w14:textId="77777777" w:rsidR="00F905BB" w:rsidRDefault="00F905BB"/>
    <w:p w14:paraId="6BFA6A84" w14:textId="77777777" w:rsidR="00F905BB" w:rsidRDefault="00000000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t>4. Forpliktelse</w:t>
      </w:r>
    </w:p>
    <w:p w14:paraId="00D5333B" w14:textId="77777777" w:rsidR="00F905BB" w:rsidRDefault="00000000">
      <w:pPr>
        <w:spacing w:after="80"/>
      </w:pPr>
      <w:r>
        <w:t>Virksomheten bekrefter med dette at leverandøren vil ha rådighet over de nødvendige ressursene som er beskrevet ovenfor, i hele kontraktsperioden, inkludert eventuelle opsjonsperioder dersom disse utløses, i den utstrekning ressursene er nødvendige for å oppfylle kontrakten.</w:t>
      </w:r>
    </w:p>
    <w:p w14:paraId="0E1B19DB" w14:textId="77777777" w:rsidR="00F905BB" w:rsidRDefault="00000000">
      <w:pPr>
        <w:spacing w:after="80"/>
      </w:pPr>
      <w:r>
        <w:t>Dersom erklæringen gjelder økonomisk og finansiell kapasitet, bekrefter virksomheten at den er solidarisk ansvarlig med leverandøren for oppfyllelsen av kontrakten i samsvar med gjeldende anskaffelsesregelverk.</w:t>
      </w:r>
    </w:p>
    <w:p w14:paraId="40BB9B9C" w14:textId="77777777" w:rsidR="00F905BB" w:rsidRDefault="00000000">
      <w:pPr>
        <w:spacing w:after="80"/>
      </w:pPr>
      <w:r>
        <w:t>Virksomheten aksepterer at relevante krav i konkurransegrunnlaget, kravspesifikasjonen, seriøsitetsbestemmelsene, prisskjemaet og avtaledokumentet gjelder for de ytelser og ressurser virksomheten stiller til disposisjon.</w:t>
      </w:r>
    </w:p>
    <w:p w14:paraId="784D85B9" w14:textId="77777777" w:rsidR="00F905BB" w:rsidRDefault="00000000">
      <w:pPr>
        <w:spacing w:after="80"/>
      </w:pPr>
      <w:r>
        <w:t>Virksomheten aksepterer at oppdragsgiver kan kreve nødvendig dokumentasjon og kontroll knyttet til de ressurser, kvalifikasjoner og ytelser som stilles til disposisjon for kontrakten.</w:t>
      </w:r>
    </w:p>
    <w:p w14:paraId="51100ED4" w14:textId="77777777" w:rsidR="00F905BB" w:rsidRDefault="00000000">
      <w:pPr>
        <w:spacing w:after="80"/>
      </w:pPr>
      <w:r>
        <w:t>Ressursene kan ikke trekkes tilbake eller erstattes uten skriftlig forhåndsgodkjenning fra oppdragsgiver dersom dette kan ha betydning for oppfyllelse av kvalifikasjonskrav eller kontrakten.</w:t>
      </w:r>
    </w:p>
    <w:p w14:paraId="7015C855" w14:textId="77777777" w:rsidR="00F905BB" w:rsidRDefault="00000000">
      <w:pPr>
        <w:pStyle w:val="Overskrift1"/>
        <w:spacing w:after="80"/>
      </w:pPr>
      <w:r>
        <w:rPr>
          <w:rFonts w:ascii="Arial" w:eastAsia="Arial" w:hAnsi="Arial"/>
          <w:b w:val="0"/>
          <w:sz w:val="19"/>
        </w:rPr>
        <w:lastRenderedPageBreak/>
        <w:t>5. Signatur</w:t>
      </w:r>
    </w:p>
    <w:p w14:paraId="0EB3659C" w14:textId="77777777" w:rsidR="00F905BB" w:rsidRDefault="00000000">
      <w:pPr>
        <w:spacing w:after="80"/>
      </w:pPr>
      <w:r>
        <w:t xml:space="preserve">Erklæringen skal signeres av person med fullmakt til å forplikte virksomheten som stiller kapasitet til rådighet. Oppdragsgiver kan </w:t>
      </w:r>
      <w:proofErr w:type="spellStart"/>
      <w:r>
        <w:t>kreve</w:t>
      </w:r>
      <w:proofErr w:type="spellEnd"/>
      <w:r>
        <w:t xml:space="preserve"> </w:t>
      </w:r>
      <w:proofErr w:type="spellStart"/>
      <w:r>
        <w:t>dokumentasjon</w:t>
      </w:r>
      <w:proofErr w:type="spellEnd"/>
      <w:r>
        <w:t xml:space="preserve"> </w:t>
      </w:r>
      <w:proofErr w:type="spellStart"/>
      <w:r>
        <w:t>på</w:t>
      </w:r>
      <w:proofErr w:type="spellEnd"/>
      <w:r>
        <w:t xml:space="preserve"> </w:t>
      </w:r>
      <w:proofErr w:type="spellStart"/>
      <w:r>
        <w:t>signaturfullmakt</w:t>
      </w:r>
      <w:proofErr w:type="spellEnd"/>
      <w:r>
        <w:t>.</w:t>
      </w:r>
    </w:p>
    <w:p w14:paraId="5827E0A1" w14:textId="77777777" w:rsidR="00615106" w:rsidRDefault="00615106">
      <w:pPr>
        <w:spacing w:after="80"/>
      </w:pPr>
    </w:p>
    <w:p w14:paraId="3DFC870C" w14:textId="77777777" w:rsidR="00615106" w:rsidRDefault="00615106">
      <w:pPr>
        <w:spacing w:after="80"/>
      </w:pPr>
    </w:p>
    <w:p w14:paraId="707FFD3F" w14:textId="77777777" w:rsidR="00615106" w:rsidRDefault="00615106">
      <w:pPr>
        <w:spacing w:after="80"/>
      </w:pPr>
    </w:p>
    <w:p w14:paraId="183DB834" w14:textId="77777777" w:rsidR="00C61B84" w:rsidRDefault="00C61B84">
      <w:pPr>
        <w:spacing w:after="80"/>
      </w:pPr>
    </w:p>
    <w:tbl>
      <w:tblPr>
        <w:tblW w:w="9604" w:type="dxa"/>
        <w:jc w:val="center"/>
        <w:tblLook w:val="04A0" w:firstRow="1" w:lastRow="0" w:firstColumn="1" w:lastColumn="0" w:noHBand="0" w:noVBand="1"/>
      </w:tblPr>
      <w:tblGrid>
        <w:gridCol w:w="4802"/>
        <w:gridCol w:w="4802"/>
      </w:tblGrid>
      <w:tr w:rsidR="00F905BB" w14:paraId="0698A237" w14:textId="77777777" w:rsidTr="00615106">
        <w:trPr>
          <w:trHeight w:val="809"/>
          <w:jc w:val="center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34DC78C" w14:textId="77777777" w:rsidR="00F905BB" w:rsidRDefault="00000000">
            <w:r>
              <w:rPr>
                <w:b/>
                <w:sz w:val="18"/>
              </w:rPr>
              <w:t>For virksomheten som stiller kapasitet til rådighet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9ED1057" w14:textId="77777777" w:rsidR="00F905BB" w:rsidRDefault="00000000">
            <w:r>
              <w:rPr>
                <w:b/>
                <w:sz w:val="18"/>
              </w:rPr>
              <w:t>For leverandøren</w:t>
            </w:r>
          </w:p>
        </w:tc>
      </w:tr>
      <w:tr w:rsidR="00F905BB" w14:paraId="0BBFBE32" w14:textId="77777777" w:rsidTr="00615106">
        <w:trPr>
          <w:trHeight w:val="891"/>
          <w:jc w:val="center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CBD5" w14:textId="77777777" w:rsidR="00F905BB" w:rsidRDefault="00000000">
            <w:r>
              <w:rPr>
                <w:sz w:val="17"/>
              </w:rPr>
              <w:t>Sted/</w:t>
            </w:r>
            <w:proofErr w:type="spellStart"/>
            <w:r>
              <w:rPr>
                <w:sz w:val="17"/>
              </w:rPr>
              <w:t>dato</w:t>
            </w:r>
            <w:proofErr w:type="spellEnd"/>
            <w:r>
              <w:rPr>
                <w:sz w:val="17"/>
              </w:rPr>
              <w:t>: __________________________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7887" w14:textId="77777777" w:rsidR="00F905BB" w:rsidRDefault="00000000">
            <w:r>
              <w:rPr>
                <w:sz w:val="17"/>
              </w:rPr>
              <w:t>Sted/dato: __________________________</w:t>
            </w:r>
          </w:p>
        </w:tc>
      </w:tr>
      <w:tr w:rsidR="00F905BB" w14:paraId="601E8ADA" w14:textId="77777777" w:rsidTr="00615106">
        <w:trPr>
          <w:trHeight w:val="836"/>
          <w:jc w:val="center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2DE6" w14:textId="77777777" w:rsidR="00F905BB" w:rsidRDefault="00000000">
            <w:proofErr w:type="spellStart"/>
            <w:r>
              <w:rPr>
                <w:sz w:val="17"/>
              </w:rPr>
              <w:t>Signatur</w:t>
            </w:r>
            <w:proofErr w:type="spellEnd"/>
            <w:r>
              <w:rPr>
                <w:sz w:val="17"/>
              </w:rPr>
              <w:t>: ___________________________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B10F" w14:textId="77777777" w:rsidR="00F905BB" w:rsidRDefault="00000000">
            <w:r>
              <w:rPr>
                <w:sz w:val="17"/>
              </w:rPr>
              <w:t>Signatur: ___________________________</w:t>
            </w:r>
          </w:p>
        </w:tc>
      </w:tr>
      <w:tr w:rsidR="00F905BB" w14:paraId="756C57E2" w14:textId="77777777" w:rsidTr="00615106">
        <w:trPr>
          <w:trHeight w:val="831"/>
          <w:jc w:val="center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B786" w14:textId="77777777" w:rsidR="00F905BB" w:rsidRDefault="00000000">
            <w:proofErr w:type="spellStart"/>
            <w:r>
              <w:rPr>
                <w:sz w:val="17"/>
              </w:rPr>
              <w:t>Navn</w:t>
            </w:r>
            <w:proofErr w:type="spellEnd"/>
            <w:r>
              <w:rPr>
                <w:sz w:val="17"/>
              </w:rPr>
              <w:t>: ______________________________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A397E" w14:textId="77777777" w:rsidR="00F905BB" w:rsidRDefault="00000000">
            <w:r>
              <w:rPr>
                <w:sz w:val="17"/>
              </w:rPr>
              <w:t>Navn: ______________________________</w:t>
            </w:r>
          </w:p>
        </w:tc>
      </w:tr>
      <w:tr w:rsidR="00F905BB" w14:paraId="464DB3C1" w14:textId="77777777" w:rsidTr="00615106">
        <w:trPr>
          <w:trHeight w:val="843"/>
          <w:jc w:val="center"/>
        </w:trPr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7362" w14:textId="77777777" w:rsidR="00F905BB" w:rsidRDefault="00000000">
            <w:r>
              <w:rPr>
                <w:sz w:val="17"/>
              </w:rPr>
              <w:t>Stilling: ____________________________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613A" w14:textId="77777777" w:rsidR="00F905BB" w:rsidRDefault="00000000">
            <w:r>
              <w:rPr>
                <w:sz w:val="17"/>
              </w:rPr>
              <w:t>Stilling: ____________________________</w:t>
            </w:r>
          </w:p>
        </w:tc>
      </w:tr>
    </w:tbl>
    <w:p w14:paraId="2DF5CA1B" w14:textId="77777777" w:rsidR="00F905BB" w:rsidRDefault="00F905BB"/>
    <w:sectPr w:rsidR="00F905BB">
      <w:pgSz w:w="12240" w:h="15840"/>
      <w:pgMar w:top="901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7979223">
    <w:abstractNumId w:val="8"/>
  </w:num>
  <w:num w:numId="2" w16cid:durableId="986394080">
    <w:abstractNumId w:val="6"/>
  </w:num>
  <w:num w:numId="3" w16cid:durableId="1229465221">
    <w:abstractNumId w:val="5"/>
  </w:num>
  <w:num w:numId="4" w16cid:durableId="423572002">
    <w:abstractNumId w:val="4"/>
  </w:num>
  <w:num w:numId="5" w16cid:durableId="1324696634">
    <w:abstractNumId w:val="7"/>
  </w:num>
  <w:num w:numId="6" w16cid:durableId="1960069336">
    <w:abstractNumId w:val="3"/>
  </w:num>
  <w:num w:numId="7" w16cid:durableId="799304950">
    <w:abstractNumId w:val="2"/>
  </w:num>
  <w:num w:numId="8" w16cid:durableId="1328707094">
    <w:abstractNumId w:val="1"/>
  </w:num>
  <w:num w:numId="9" w16cid:durableId="1880510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7B66"/>
    <w:rsid w:val="00282E64"/>
    <w:rsid w:val="0029639D"/>
    <w:rsid w:val="00326F90"/>
    <w:rsid w:val="00615106"/>
    <w:rsid w:val="006C3428"/>
    <w:rsid w:val="00AA1D8D"/>
    <w:rsid w:val="00AC49EB"/>
    <w:rsid w:val="00B47730"/>
    <w:rsid w:val="00C61B84"/>
    <w:rsid w:val="00CB0664"/>
    <w:rsid w:val="00F905B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17F473"/>
  <w14:defaultImageDpi w14:val="300"/>
  <w15:docId w15:val="{73E03708-7BF0-49F3-8CBB-8A38A4F1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color w:val="000000"/>
      <w:sz w:val="19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4a30c9-71e6-4043-b7a0-cfce5563a95c">
      <Terms xmlns="http://schemas.microsoft.com/office/infopath/2007/PartnerControls"/>
    </lcf76f155ced4ddcb4097134ff3c332f>
    <TaxCatchAll xmlns="1395f1a1-adcf-4059-8801-9d2d2fd113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9B988BDB9FE47A0BCEFAFEDF63C1E" ma:contentTypeVersion="19" ma:contentTypeDescription="Opprett et nytt dokument." ma:contentTypeScope="" ma:versionID="de33881c1a777d3be827125578cd4a13">
  <xsd:schema xmlns:xsd="http://www.w3.org/2001/XMLSchema" xmlns:xs="http://www.w3.org/2001/XMLSchema" xmlns:p="http://schemas.microsoft.com/office/2006/metadata/properties" xmlns:ns2="1395f1a1-adcf-4059-8801-9d2d2fd113a4" xmlns:ns3="0b4a30c9-71e6-4043-b7a0-cfce5563a95c" targetNamespace="http://schemas.microsoft.com/office/2006/metadata/properties" ma:root="true" ma:fieldsID="c6727f35a5f2d5a8cf2891da7aac8df6" ns2:_="" ns3:_="">
    <xsd:import namespace="1395f1a1-adcf-4059-8801-9d2d2fd113a4"/>
    <xsd:import namespace="0b4a30c9-71e6-4043-b7a0-cfce5563a9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5f1a1-adcf-4059-8801-9d2d2fd113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d6d2a1a-13e7-436a-b802-f67ce4cb8b81}" ma:internalName="TaxCatchAll" ma:showField="CatchAllData" ma:web="1395f1a1-adcf-4059-8801-9d2d2fd113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a30c9-71e6-4043-b7a0-cfce5563a9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073ceda-ff36-48f1-a188-2384c79bf4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5D265-0A10-4B13-8496-1D28F3B4494A}">
  <ds:schemaRefs>
    <ds:schemaRef ds:uri="http://schemas.microsoft.com/office/2006/metadata/properties"/>
    <ds:schemaRef ds:uri="http://schemas.microsoft.com/office/infopath/2007/PartnerControls"/>
    <ds:schemaRef ds:uri="0b4a30c9-71e6-4043-b7a0-cfce5563a95c"/>
    <ds:schemaRef ds:uri="1395f1a1-adcf-4059-8801-9d2d2fd113a4"/>
  </ds:schemaRefs>
</ds:datastoreItem>
</file>

<file path=customXml/itemProps3.xml><?xml version="1.0" encoding="utf-8"?>
<ds:datastoreItem xmlns:ds="http://schemas.openxmlformats.org/officeDocument/2006/customXml" ds:itemID="{87640997-CCDF-4ED3-9C12-AAE69E82C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A55F2-E002-429B-B5A0-0EC18C0D6F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476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Dahle, Audun</dc:creator>
  <cp:keywords/>
  <dc:description>generated by python-docx</dc:description>
  <cp:lastModifiedBy>Dahle, Audun</cp:lastModifiedBy>
  <cp:revision>6</cp:revision>
  <dcterms:created xsi:type="dcterms:W3CDTF">2026-05-20T10:20:00Z</dcterms:created>
  <dcterms:modified xsi:type="dcterms:W3CDTF">2026-05-20T11:05:00Z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0x010100E409B988BDB9FE47A0BCEFAFEDF63C1E</vt:lpwstr>
  </property>
  <property fmtid="{D5CDD505-2E9C-101B-9397-08002B2CF9AE}" pid="3" name="MediaServiceImageTags">
    <vt:lpwstr/>
  </property>
</Properties>
</file>